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C85C1B">
      <w:pPr>
        <w:jc w:val="center"/>
        <w:rPr>
          <w:rFonts w:hint="default" w:ascii="Times New Roman" w:hAnsi="Times New Roman" w:eastAsia="SimSun" w:cs="Times New Roman"/>
          <w:lang w:val="ru-RU" w:eastAsia="zh-CN"/>
        </w:rPr>
      </w:pPr>
      <w:r>
        <w:rPr>
          <w:rFonts w:hint="default" w:ascii="Times New Roman" w:hAnsi="Times New Roman" w:cs="Times New Roman"/>
          <w:lang w:val="ru-RU" w:eastAsia="zh-CN"/>
        </w:rPr>
        <w:t>7-8 классы</w:t>
      </w:r>
    </w:p>
    <w:tbl>
      <w:tblPr>
        <w:tblStyle w:val="1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851"/>
        <w:gridCol w:w="852"/>
        <w:gridCol w:w="852"/>
        <w:gridCol w:w="852"/>
        <w:gridCol w:w="852"/>
        <w:gridCol w:w="853"/>
        <w:gridCol w:w="853"/>
        <w:gridCol w:w="853"/>
        <w:gridCol w:w="853"/>
      </w:tblGrid>
      <w:tr w14:paraId="122E5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E7E6E6" w:themeFill="background2"/>
          </w:tcPr>
          <w:p w14:paraId="1B6CFD9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1.</w:t>
            </w:r>
          </w:p>
        </w:tc>
        <w:tc>
          <w:tcPr>
            <w:tcW w:w="985" w:type="dxa"/>
            <w:shd w:val="clear" w:color="auto" w:fill="E7E6E6" w:themeFill="background2"/>
          </w:tcPr>
          <w:p w14:paraId="32A3F37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2.</w:t>
            </w:r>
          </w:p>
        </w:tc>
        <w:tc>
          <w:tcPr>
            <w:tcW w:w="985" w:type="dxa"/>
            <w:shd w:val="clear" w:color="auto" w:fill="E7E6E6" w:themeFill="background2"/>
          </w:tcPr>
          <w:p w14:paraId="7ADE6E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3.</w:t>
            </w:r>
          </w:p>
        </w:tc>
        <w:tc>
          <w:tcPr>
            <w:tcW w:w="985" w:type="dxa"/>
            <w:shd w:val="clear" w:color="auto" w:fill="E7E6E6" w:themeFill="background2"/>
          </w:tcPr>
          <w:p w14:paraId="651E6AB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4.</w:t>
            </w:r>
          </w:p>
        </w:tc>
        <w:tc>
          <w:tcPr>
            <w:tcW w:w="985" w:type="dxa"/>
            <w:shd w:val="clear" w:color="auto" w:fill="E7E6E6" w:themeFill="background2"/>
          </w:tcPr>
          <w:p w14:paraId="65A0F6B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5.</w:t>
            </w:r>
          </w:p>
        </w:tc>
        <w:tc>
          <w:tcPr>
            <w:tcW w:w="985" w:type="dxa"/>
            <w:shd w:val="clear" w:color="auto" w:fill="E7E6E6" w:themeFill="background2"/>
          </w:tcPr>
          <w:p w14:paraId="0973A2D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6.</w:t>
            </w:r>
          </w:p>
        </w:tc>
        <w:tc>
          <w:tcPr>
            <w:tcW w:w="986" w:type="dxa"/>
            <w:shd w:val="clear" w:color="auto" w:fill="E7E6E6" w:themeFill="background2"/>
          </w:tcPr>
          <w:p w14:paraId="0CC8A3F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7.</w:t>
            </w:r>
          </w:p>
        </w:tc>
        <w:tc>
          <w:tcPr>
            <w:tcW w:w="986" w:type="dxa"/>
            <w:shd w:val="clear" w:color="auto" w:fill="E7E6E6" w:themeFill="background2"/>
          </w:tcPr>
          <w:p w14:paraId="079747C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8.</w:t>
            </w:r>
          </w:p>
        </w:tc>
        <w:tc>
          <w:tcPr>
            <w:tcW w:w="986" w:type="dxa"/>
            <w:shd w:val="clear" w:color="auto" w:fill="E7E6E6" w:themeFill="background2"/>
          </w:tcPr>
          <w:p w14:paraId="305C30C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9.</w:t>
            </w:r>
          </w:p>
        </w:tc>
        <w:tc>
          <w:tcPr>
            <w:tcW w:w="986" w:type="dxa"/>
            <w:shd w:val="clear" w:color="auto" w:fill="E7E6E6" w:themeFill="background2"/>
          </w:tcPr>
          <w:p w14:paraId="737510F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10.</w:t>
            </w:r>
          </w:p>
        </w:tc>
      </w:tr>
      <w:tr w14:paraId="45C4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0B7D26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5" w:type="dxa"/>
          </w:tcPr>
          <w:p w14:paraId="78097F2A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670AE0F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5" w:type="dxa"/>
          </w:tcPr>
          <w:p w14:paraId="4FF910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5" w:type="dxa"/>
          </w:tcPr>
          <w:p w14:paraId="2289DE6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5" w:type="dxa"/>
          </w:tcPr>
          <w:p w14:paraId="2C03BE9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986" w:type="dxa"/>
          </w:tcPr>
          <w:p w14:paraId="0D638DD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6" w:type="dxa"/>
          </w:tcPr>
          <w:p w14:paraId="7327252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B</w:t>
            </w:r>
          </w:p>
        </w:tc>
        <w:tc>
          <w:tcPr>
            <w:tcW w:w="986" w:type="dxa"/>
          </w:tcPr>
          <w:p w14:paraId="559DCD0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  <w:tc>
          <w:tcPr>
            <w:tcW w:w="986" w:type="dxa"/>
          </w:tcPr>
          <w:p w14:paraId="247B12C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A</w:t>
            </w:r>
          </w:p>
        </w:tc>
      </w:tr>
      <w:tr w14:paraId="0B6E8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E7E6E6" w:themeFill="background2"/>
          </w:tcPr>
          <w:p w14:paraId="28A5C86C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11.</w:t>
            </w:r>
          </w:p>
        </w:tc>
        <w:tc>
          <w:tcPr>
            <w:tcW w:w="985" w:type="dxa"/>
            <w:shd w:val="clear" w:color="auto" w:fill="E7E6E6" w:themeFill="background2"/>
          </w:tcPr>
          <w:p w14:paraId="60A148DB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12.</w:t>
            </w:r>
          </w:p>
        </w:tc>
        <w:tc>
          <w:tcPr>
            <w:tcW w:w="985" w:type="dxa"/>
            <w:shd w:val="clear" w:color="auto" w:fill="E7E6E6" w:themeFill="background2"/>
          </w:tcPr>
          <w:p w14:paraId="04082E5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13.</w:t>
            </w:r>
          </w:p>
        </w:tc>
        <w:tc>
          <w:tcPr>
            <w:tcW w:w="985" w:type="dxa"/>
            <w:shd w:val="clear" w:color="auto" w:fill="E7E6E6" w:themeFill="background2"/>
          </w:tcPr>
          <w:p w14:paraId="215B0DF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14.</w:t>
            </w:r>
          </w:p>
        </w:tc>
        <w:tc>
          <w:tcPr>
            <w:tcW w:w="985" w:type="dxa"/>
            <w:shd w:val="clear" w:color="auto" w:fill="E7E6E6" w:themeFill="background2"/>
          </w:tcPr>
          <w:p w14:paraId="1894ED3E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15.</w:t>
            </w:r>
          </w:p>
        </w:tc>
        <w:tc>
          <w:tcPr>
            <w:tcW w:w="985" w:type="dxa"/>
            <w:shd w:val="clear" w:color="auto" w:fill="E7E6E6" w:themeFill="background2"/>
          </w:tcPr>
          <w:p w14:paraId="0752FBF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16.</w:t>
            </w:r>
          </w:p>
        </w:tc>
        <w:tc>
          <w:tcPr>
            <w:tcW w:w="986" w:type="dxa"/>
            <w:shd w:val="clear" w:color="auto" w:fill="E7E6E6" w:themeFill="background2"/>
          </w:tcPr>
          <w:p w14:paraId="20B70A1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17.</w:t>
            </w:r>
          </w:p>
        </w:tc>
        <w:tc>
          <w:tcPr>
            <w:tcW w:w="986" w:type="dxa"/>
            <w:shd w:val="clear" w:color="auto" w:fill="E7E6E6" w:themeFill="background2"/>
          </w:tcPr>
          <w:p w14:paraId="2AB2C0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18.</w:t>
            </w:r>
          </w:p>
        </w:tc>
        <w:tc>
          <w:tcPr>
            <w:tcW w:w="986" w:type="dxa"/>
            <w:shd w:val="clear" w:color="auto" w:fill="E7E6E6" w:themeFill="background2"/>
          </w:tcPr>
          <w:p w14:paraId="01523DDD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19.</w:t>
            </w:r>
          </w:p>
        </w:tc>
        <w:tc>
          <w:tcPr>
            <w:tcW w:w="986" w:type="dxa"/>
            <w:shd w:val="clear" w:color="auto" w:fill="E7E6E6" w:themeFill="background2"/>
          </w:tcPr>
          <w:p w14:paraId="245C545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ru-RU"/>
              </w:rPr>
              <w:t>20.</w:t>
            </w:r>
          </w:p>
        </w:tc>
      </w:tr>
      <w:tr w14:paraId="558C4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</w:tcPr>
          <w:p w14:paraId="59D84C25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985" w:type="dxa"/>
          </w:tcPr>
          <w:p w14:paraId="0F0747F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D</w:t>
            </w:r>
          </w:p>
        </w:tc>
        <w:tc>
          <w:tcPr>
            <w:tcW w:w="985" w:type="dxa"/>
          </w:tcPr>
          <w:p w14:paraId="07B67B69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985" w:type="dxa"/>
          </w:tcPr>
          <w:p w14:paraId="59FFC068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eastAsia="SimSun"/>
                <w:b/>
                <w:sz w:val="28"/>
                <w:szCs w:val="28"/>
                <w:vertAlign w:val="baseline"/>
                <w:lang w:val="en-US" w:eastAsia="zh-CN"/>
              </w:rPr>
              <w:t>C</w:t>
            </w:r>
          </w:p>
        </w:tc>
        <w:tc>
          <w:tcPr>
            <w:tcW w:w="985" w:type="dxa"/>
          </w:tcPr>
          <w:p w14:paraId="24CCBD04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D</w:t>
            </w:r>
          </w:p>
        </w:tc>
        <w:tc>
          <w:tcPr>
            <w:tcW w:w="985" w:type="dxa"/>
          </w:tcPr>
          <w:p w14:paraId="43CAFED0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C</w:t>
            </w:r>
          </w:p>
        </w:tc>
        <w:tc>
          <w:tcPr>
            <w:tcW w:w="986" w:type="dxa"/>
          </w:tcPr>
          <w:p w14:paraId="62FC1566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</w:p>
        </w:tc>
        <w:tc>
          <w:tcPr>
            <w:tcW w:w="986" w:type="dxa"/>
          </w:tcPr>
          <w:p w14:paraId="28BF58C1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A</w:t>
            </w:r>
          </w:p>
        </w:tc>
        <w:tc>
          <w:tcPr>
            <w:tcW w:w="986" w:type="dxa"/>
          </w:tcPr>
          <w:p w14:paraId="2AB19E33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D</w:t>
            </w:r>
          </w:p>
        </w:tc>
        <w:tc>
          <w:tcPr>
            <w:tcW w:w="986" w:type="dxa"/>
          </w:tcPr>
          <w:p w14:paraId="2FF52F9F">
            <w:pPr>
              <w:pStyle w:val="151"/>
              <w:shd w:val="clear"/>
              <w:spacing w:before="0" w:line="360" w:lineRule="auto"/>
              <w:contextualSpacing/>
              <w:jc w:val="center"/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default"/>
                <w:b/>
                <w:sz w:val="28"/>
                <w:szCs w:val="28"/>
                <w:vertAlign w:val="baseline"/>
                <w:lang w:val="en-US"/>
              </w:rPr>
              <w:t>B</w:t>
            </w:r>
            <w:bookmarkStart w:id="0" w:name="_GoBack"/>
            <w:bookmarkEnd w:id="0"/>
          </w:p>
        </w:tc>
      </w:tr>
    </w:tbl>
    <w:p w14:paraId="6CD8B1DD">
      <w:pPr>
        <w:rPr>
          <w:lang w:val="en-U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32C3DC2"/>
    <w:rsid w:val="072623C9"/>
    <w:rsid w:val="0B2B0F5F"/>
    <w:rsid w:val="0DE7465B"/>
    <w:rsid w:val="0F7A2873"/>
    <w:rsid w:val="11EA3BD2"/>
    <w:rsid w:val="14C64FA3"/>
    <w:rsid w:val="155B5497"/>
    <w:rsid w:val="1C08210D"/>
    <w:rsid w:val="1FB425F5"/>
    <w:rsid w:val="21D6028F"/>
    <w:rsid w:val="22133977"/>
    <w:rsid w:val="2A9A1E2C"/>
    <w:rsid w:val="3BCE6FE7"/>
    <w:rsid w:val="3D2E204C"/>
    <w:rsid w:val="459E6747"/>
    <w:rsid w:val="48DB5895"/>
    <w:rsid w:val="4C5929C9"/>
    <w:rsid w:val="512A76B9"/>
    <w:rsid w:val="55A80497"/>
    <w:rsid w:val="594069F9"/>
    <w:rsid w:val="5C9A677B"/>
    <w:rsid w:val="6F1B6955"/>
    <w:rsid w:val="71047AFA"/>
    <w:rsid w:val="72694E43"/>
    <w:rsid w:val="77D51E91"/>
    <w:rsid w:val="7CD6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SimSun" w:hAnsi="SimSun" w:eastAsia="SimSun" w:cs="Times New Roman"/>
      <w:sz w:val="28"/>
      <w:szCs w:val="28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uiPriority w:val="0"/>
    <w:rPr>
      <w:rFonts w:ascii="Courier New" w:hAnsi="Courier New" w:cs="Courier New"/>
    </w:rPr>
  </w:style>
  <w:style w:type="character" w:styleId="14">
    <w:name w:val="FollowedHyperlink"/>
    <w:basedOn w:val="11"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qFormat/>
    <w:uiPriority w:val="0"/>
    <w:rPr>
      <w:sz w:val="21"/>
      <w:szCs w:val="21"/>
    </w:rPr>
  </w:style>
  <w:style w:type="character" w:styleId="17">
    <w:name w:val="endnote reference"/>
    <w:basedOn w:val="11"/>
    <w:qFormat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uiPriority w:val="0"/>
    <w:rPr>
      <w:color w:val="0000FF"/>
      <w:u w:val="single"/>
    </w:rPr>
  </w:style>
  <w:style w:type="character" w:styleId="21">
    <w:name w:val="HTML Keyboard"/>
    <w:basedOn w:val="11"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uiPriority w:val="0"/>
    <w:rPr>
      <w:i/>
      <w:iCs/>
    </w:rPr>
  </w:style>
  <w:style w:type="character" w:styleId="26">
    <w:name w:val="HTML Variable"/>
    <w:basedOn w:val="11"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uiPriority w:val="0"/>
    <w:rPr>
      <w:i/>
      <w:iCs/>
    </w:rPr>
  </w:style>
  <w:style w:type="paragraph" w:styleId="30">
    <w:name w:val="Balloon Text"/>
    <w:basedOn w:val="1"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SimHei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Основной текст (2)"/>
    <w:basedOn w:val="1"/>
    <w:qFormat/>
    <w:uiPriority w:val="0"/>
    <w:pPr>
      <w:widowControl w:val="0"/>
      <w:shd w:val="clear" w:color="auto" w:fill="FFFFFF"/>
      <w:spacing w:before="180" w:after="0" w:line="0" w:lineRule="atLeast"/>
      <w:jc w:val="both"/>
    </w:pPr>
    <w:rPr>
      <w:rFonts w:ascii="Times New Roman" w:hAnsi="Times New Roman" w:eastAsia="Times New Roman" w:cs="Times New Roman"/>
    </w:rPr>
  </w:style>
  <w:style w:type="paragraph" w:customStyle="1" w:styleId="152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Times New Roman" w:hAnsi="Times New Roman" w:eastAsia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2023-10-02T12:04:00Z</dcterms:created>
  <dc:creator>Maria_Mitskevich</dc:creator>
  <cp:lastModifiedBy>Мария Мицкевич</cp:lastModifiedBy>
  <dcterms:modified xsi:type="dcterms:W3CDTF">2024-09-19T07:45:53Z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EF55E537E605451487366BE06E956EC6_12</vt:lpwstr>
  </property>
</Properties>
</file>